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53"/>
        <w:gridCol w:w="7353"/>
      </w:tblGrid>
      <w:tr w:rsidR="005C6A2F" w:rsidRPr="00FB0673" w14:paraId="4B3B27B4" w14:textId="77777777">
        <w:trPr>
          <w:jc w:val="center"/>
        </w:trPr>
        <w:tc>
          <w:tcPr>
            <w:tcW w:w="7353" w:type="dxa"/>
            <w:vAlign w:val="center"/>
          </w:tcPr>
          <w:p w14:paraId="10918E31" w14:textId="77777777" w:rsidR="005C6A2F" w:rsidRDefault="00FB0673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423D4ED9" wp14:editId="4506B9D7">
                  <wp:extent cx="2268000" cy="5840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Tecnoacademia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000" cy="58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53" w:type="dxa"/>
            <w:vAlign w:val="center"/>
          </w:tcPr>
          <w:p w14:paraId="3B08AE3D" w14:textId="77777777" w:rsidR="005C6A2F" w:rsidRPr="00FB0673" w:rsidRDefault="00FB0673">
            <w:pPr>
              <w:spacing w:after="0" w:line="240" w:lineRule="auto"/>
              <w:rPr>
                <w:lang w:val="es-CO"/>
              </w:rPr>
            </w:pPr>
            <w:r w:rsidRPr="00FB0673">
              <w:rPr>
                <w:b/>
                <w:sz w:val="30"/>
                <w:lang w:val="es-CO"/>
              </w:rPr>
              <w:t>BITÁCORA GRÁFICA POR SESIÓN</w:t>
            </w:r>
          </w:p>
          <w:p w14:paraId="57113C17" w14:textId="77777777" w:rsidR="005C6A2F" w:rsidRPr="00FB0673" w:rsidRDefault="00FB0673">
            <w:pPr>
              <w:spacing w:after="0" w:line="240" w:lineRule="auto"/>
              <w:rPr>
                <w:lang w:val="es-CO"/>
              </w:rPr>
            </w:pPr>
            <w:r w:rsidRPr="00FB0673">
              <w:rPr>
                <w:lang w:val="es-CO"/>
              </w:rPr>
              <w:t>A4 horizontal · ABP por retos · Robot 4WD + Bluetooth</w:t>
            </w:r>
          </w:p>
        </w:tc>
      </w:tr>
    </w:tbl>
    <w:p w14:paraId="376F0D11" w14:textId="77777777" w:rsidR="005C6A2F" w:rsidRPr="00FB0673" w:rsidRDefault="005C6A2F">
      <w:pPr>
        <w:spacing w:after="0" w:line="240" w:lineRule="auto"/>
        <w:rPr>
          <w:lang w:val="es-CO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51"/>
        <w:gridCol w:w="2451"/>
        <w:gridCol w:w="2451"/>
        <w:gridCol w:w="2451"/>
        <w:gridCol w:w="2451"/>
        <w:gridCol w:w="2451"/>
      </w:tblGrid>
      <w:tr w:rsidR="005C6A2F" w14:paraId="39FE0678" w14:textId="77777777">
        <w:trPr>
          <w:jc w:val="center"/>
        </w:trPr>
        <w:tc>
          <w:tcPr>
            <w:tcW w:w="2451" w:type="dxa"/>
            <w:vAlign w:val="center"/>
          </w:tcPr>
          <w:p w14:paraId="3A551580" w14:textId="77777777" w:rsidR="005C6A2F" w:rsidRDefault="00FB0673">
            <w:r>
              <w:rPr>
                <w:b/>
              </w:rPr>
              <w:t xml:space="preserve">Grupo: </w:t>
            </w:r>
          </w:p>
        </w:tc>
        <w:tc>
          <w:tcPr>
            <w:tcW w:w="2451" w:type="dxa"/>
            <w:vAlign w:val="center"/>
          </w:tcPr>
          <w:p w14:paraId="6D269E8C" w14:textId="77777777" w:rsidR="005C6A2F" w:rsidRDefault="00FB0673">
            <w:r>
              <w:rPr>
                <w:b/>
              </w:rPr>
              <w:t xml:space="preserve">Equipo: </w:t>
            </w:r>
          </w:p>
        </w:tc>
        <w:tc>
          <w:tcPr>
            <w:tcW w:w="2451" w:type="dxa"/>
            <w:vAlign w:val="center"/>
          </w:tcPr>
          <w:p w14:paraId="7D9D52E6" w14:textId="77777777" w:rsidR="005C6A2F" w:rsidRDefault="00FB0673">
            <w:r>
              <w:rPr>
                <w:b/>
              </w:rPr>
              <w:t xml:space="preserve">Sesión #: </w:t>
            </w:r>
          </w:p>
        </w:tc>
        <w:tc>
          <w:tcPr>
            <w:tcW w:w="2451" w:type="dxa"/>
            <w:vAlign w:val="center"/>
          </w:tcPr>
          <w:p w14:paraId="17822D14" w14:textId="77777777" w:rsidR="005C6A2F" w:rsidRDefault="00FB0673">
            <w:r>
              <w:rPr>
                <w:b/>
              </w:rPr>
              <w:t xml:space="preserve">Sprint #: </w:t>
            </w:r>
          </w:p>
        </w:tc>
        <w:tc>
          <w:tcPr>
            <w:tcW w:w="2451" w:type="dxa"/>
            <w:vAlign w:val="center"/>
          </w:tcPr>
          <w:p w14:paraId="780824EA" w14:textId="77777777" w:rsidR="005C6A2F" w:rsidRDefault="00FB0673">
            <w:r>
              <w:rPr>
                <w:b/>
              </w:rPr>
              <w:t xml:space="preserve">Fecha: </w:t>
            </w:r>
          </w:p>
        </w:tc>
        <w:tc>
          <w:tcPr>
            <w:tcW w:w="2451" w:type="dxa"/>
            <w:vAlign w:val="center"/>
          </w:tcPr>
          <w:p w14:paraId="6B7D1E3D" w14:textId="2DB790C9" w:rsidR="005C6A2F" w:rsidRDefault="00FB0673">
            <w:r>
              <w:rPr>
                <w:b/>
              </w:rPr>
              <w:t xml:space="preserve">Placa: </w:t>
            </w:r>
            <w:r>
              <w:t>☐</w:t>
            </w:r>
            <w:r>
              <w:t xml:space="preserve"> UNO  ☐ NANO   </w:t>
            </w:r>
            <w:r>
              <w:t>☐</w:t>
            </w:r>
            <w:r>
              <w:t xml:space="preserve"> MEGA  ☐ NodeMCU</w:t>
            </w:r>
          </w:p>
        </w:tc>
      </w:tr>
    </w:tbl>
    <w:p w14:paraId="614AEA41" w14:textId="77777777" w:rsidR="005C6A2F" w:rsidRDefault="005C6A2F">
      <w:pPr>
        <w:spacing w:after="0" w:line="240" w:lineRule="auto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53"/>
        <w:gridCol w:w="7353"/>
      </w:tblGrid>
      <w:tr w:rsidR="005C6A2F" w14:paraId="0BA6C0A4" w14:textId="77777777">
        <w:trPr>
          <w:jc w:val="center"/>
        </w:trPr>
        <w:tc>
          <w:tcPr>
            <w:tcW w:w="7353" w:type="dxa"/>
          </w:tcPr>
          <w:p w14:paraId="1209B674" w14:textId="77777777" w:rsidR="005C6A2F" w:rsidRDefault="00FB0673">
            <w:r>
              <w:rPr>
                <w:b/>
              </w:rPr>
              <w:t xml:space="preserve">Reto (1 frase): </w:t>
            </w:r>
            <w:r>
              <w:t>______________________________________________</w:t>
            </w:r>
          </w:p>
        </w:tc>
        <w:tc>
          <w:tcPr>
            <w:tcW w:w="7353" w:type="dxa"/>
          </w:tcPr>
          <w:p w14:paraId="19A936C4" w14:textId="77777777" w:rsidR="005C6A2F" w:rsidRDefault="00FB0673">
            <w:r>
              <w:rPr>
                <w:b/>
              </w:rPr>
              <w:t xml:space="preserve">Criterio de éxito (medible): </w:t>
            </w:r>
            <w:r>
              <w:t>______________________________________________</w:t>
            </w:r>
          </w:p>
        </w:tc>
      </w:tr>
    </w:tbl>
    <w:p w14:paraId="17391957" w14:textId="77777777" w:rsidR="005C6A2F" w:rsidRDefault="005C6A2F">
      <w:pPr>
        <w:spacing w:after="0" w:line="240" w:lineRule="auto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53"/>
        <w:gridCol w:w="7353"/>
      </w:tblGrid>
      <w:tr w:rsidR="005C6A2F" w:rsidRPr="00FB0673" w14:paraId="7FCD43F0" w14:textId="77777777">
        <w:trPr>
          <w:trHeight w:hRule="exact" w:val="3515"/>
          <w:jc w:val="center"/>
        </w:trPr>
        <w:tc>
          <w:tcPr>
            <w:tcW w:w="7353" w:type="dxa"/>
            <w:vMerge w:val="restart"/>
          </w:tcPr>
          <w:p w14:paraId="048DD635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b/>
                <w:lang w:val="es-CO"/>
              </w:rPr>
              <w:t>1) Modelo (elige 1) – Dibuja aquí</w:t>
            </w:r>
          </w:p>
          <w:p w14:paraId="505F5A30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☐</w:t>
            </w:r>
            <w:r w:rsidRPr="00FB0673">
              <w:rPr>
                <w:lang w:val="es-CO"/>
              </w:rPr>
              <w:t xml:space="preserve"> Esquema eléctrico (Vcc, GND, pines, driver/actuador)</w:t>
            </w:r>
          </w:p>
          <w:p w14:paraId="7513C058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☐</w:t>
            </w:r>
            <w:r w:rsidRPr="00FB0673">
              <w:rPr>
                <w:lang w:val="es-CO"/>
              </w:rPr>
              <w:t xml:space="preserve"> Flujo / Estados (condiciones y </w:t>
            </w:r>
            <w:r w:rsidRPr="00FB0673">
              <w:rPr>
                <w:lang w:val="es-CO"/>
              </w:rPr>
              <w:t>acciones)</w:t>
            </w:r>
          </w:p>
          <w:p w14:paraId="11C6F92A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☐</w:t>
            </w:r>
            <w:r w:rsidRPr="00FB0673">
              <w:rPr>
                <w:lang w:val="es-CO"/>
              </w:rPr>
              <w:t xml:space="preserve"> Bloques de programa (funciones/módulos)</w:t>
            </w:r>
          </w:p>
          <w:p w14:paraId="19518A37" w14:textId="77777777" w:rsidR="005C6A2F" w:rsidRPr="00FB0673" w:rsidRDefault="00FB0673">
            <w:pPr>
              <w:spacing w:before="1400"/>
              <w:rPr>
                <w:lang w:val="es-CO"/>
              </w:rPr>
            </w:pPr>
            <w:r w:rsidRPr="00FB0673">
              <w:rPr>
                <w:lang w:val="es-CO"/>
              </w:rPr>
              <w:t xml:space="preserve"> </w:t>
            </w:r>
          </w:p>
        </w:tc>
        <w:tc>
          <w:tcPr>
            <w:tcW w:w="7353" w:type="dxa"/>
          </w:tcPr>
          <w:p w14:paraId="68301E2B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b/>
                <w:lang w:val="es-CO"/>
              </w:rPr>
              <w:t>2) Decisiones técnicas (3 “por qué”)</w:t>
            </w:r>
          </w:p>
          <w:p w14:paraId="19024EAF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1. __________ porque ______________________________</w:t>
            </w:r>
          </w:p>
          <w:p w14:paraId="08915B1B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2. __________ porque ______________________________</w:t>
            </w:r>
          </w:p>
          <w:p w14:paraId="4B60D1E1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3. __________ porque ______________________________</w:t>
            </w:r>
          </w:p>
          <w:p w14:paraId="5C6091FB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Vbat repo</w:t>
            </w:r>
            <w:r w:rsidRPr="00FB0673">
              <w:rPr>
                <w:lang w:val="es-CO"/>
              </w:rPr>
              <w:t>so: ____ V   /   Vbat carga: ____ V</w:t>
            </w:r>
          </w:p>
        </w:tc>
      </w:tr>
      <w:tr w:rsidR="005C6A2F" w:rsidRPr="00FB0673" w14:paraId="28927527" w14:textId="77777777">
        <w:trPr>
          <w:trHeight w:hRule="exact" w:val="3005"/>
          <w:jc w:val="center"/>
        </w:trPr>
        <w:tc>
          <w:tcPr>
            <w:tcW w:w="7353" w:type="dxa"/>
            <w:vMerge/>
          </w:tcPr>
          <w:p w14:paraId="00B454C3" w14:textId="77777777" w:rsidR="005C6A2F" w:rsidRPr="00FB0673" w:rsidRDefault="005C6A2F">
            <w:pPr>
              <w:rPr>
                <w:lang w:val="es-CO"/>
              </w:rPr>
            </w:pPr>
          </w:p>
        </w:tc>
        <w:tc>
          <w:tcPr>
            <w:tcW w:w="7353" w:type="dxa"/>
          </w:tcPr>
          <w:p w14:paraId="21247902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b/>
                <w:lang w:val="es-CO"/>
              </w:rPr>
              <w:t>4) Error + corrección (obligatorio)</w:t>
            </w:r>
          </w:p>
          <w:p w14:paraId="0F43161A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Error: ________________________________</w:t>
            </w:r>
          </w:p>
          <w:p w14:paraId="1BB3904B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Detección: _____________________________</w:t>
            </w:r>
          </w:p>
          <w:p w14:paraId="52B348DA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Corrección: ____________________________</w:t>
            </w:r>
          </w:p>
          <w:p w14:paraId="42FEACD9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 xml:space="preserve">Aprendizaje: </w:t>
            </w:r>
            <w:r w:rsidRPr="00FB0673">
              <w:rPr>
                <w:lang w:val="es-CO"/>
              </w:rPr>
              <w:t>___________________________</w:t>
            </w:r>
          </w:p>
          <w:p w14:paraId="3F39D44D" w14:textId="77777777" w:rsidR="005C6A2F" w:rsidRPr="00FB0673" w:rsidRDefault="00FB0673">
            <w:pPr>
              <w:rPr>
                <w:lang w:val="es-CO"/>
              </w:rPr>
            </w:pPr>
            <w:r w:rsidRPr="00FB0673">
              <w:rPr>
                <w:lang w:val="es-CO"/>
              </w:rPr>
              <w:t>5) Cierre: • Logro: ____________  • Próximo: ____________</w:t>
            </w:r>
          </w:p>
        </w:tc>
      </w:tr>
    </w:tbl>
    <w:p w14:paraId="15A51138" w14:textId="77777777" w:rsidR="005C6A2F" w:rsidRPr="00FB0673" w:rsidRDefault="005C6A2F">
      <w:pPr>
        <w:spacing w:after="0" w:line="240" w:lineRule="auto"/>
        <w:rPr>
          <w:lang w:val="es-CO"/>
        </w:rPr>
      </w:pPr>
    </w:p>
    <w:p w14:paraId="78923FB9" w14:textId="77777777" w:rsidR="005C6A2F" w:rsidRPr="00FB0673" w:rsidRDefault="00FB0673">
      <w:pPr>
        <w:spacing w:after="0" w:line="240" w:lineRule="auto"/>
        <w:rPr>
          <w:lang w:val="es-CO"/>
        </w:rPr>
      </w:pPr>
      <w:r w:rsidRPr="00FB0673">
        <w:rPr>
          <w:b/>
          <w:lang w:val="es-CO"/>
        </w:rPr>
        <w:t>3) Pruebas y datos (mínimo 1 fila)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76"/>
        <w:gridCol w:w="3676"/>
        <w:gridCol w:w="3676"/>
        <w:gridCol w:w="3676"/>
      </w:tblGrid>
      <w:tr w:rsidR="005C6A2F" w14:paraId="4B7ABE30" w14:textId="77777777">
        <w:trPr>
          <w:trHeight w:hRule="exact" w:val="454"/>
          <w:jc w:val="center"/>
        </w:trPr>
        <w:tc>
          <w:tcPr>
            <w:tcW w:w="3676" w:type="dxa"/>
          </w:tcPr>
          <w:p w14:paraId="1DA386C2" w14:textId="77777777" w:rsidR="005C6A2F" w:rsidRDefault="00FB0673">
            <w:r>
              <w:rPr>
                <w:b/>
              </w:rPr>
              <w:t>Variable controlada</w:t>
            </w:r>
          </w:p>
        </w:tc>
        <w:tc>
          <w:tcPr>
            <w:tcW w:w="3676" w:type="dxa"/>
          </w:tcPr>
          <w:p w14:paraId="25757F58" w14:textId="77777777" w:rsidR="005C6A2F" w:rsidRDefault="00FB0673">
            <w:r>
              <w:rPr>
                <w:b/>
              </w:rPr>
              <w:t>Medición</w:t>
            </w:r>
          </w:p>
        </w:tc>
        <w:tc>
          <w:tcPr>
            <w:tcW w:w="3676" w:type="dxa"/>
          </w:tcPr>
          <w:p w14:paraId="27A315A8" w14:textId="77777777" w:rsidR="005C6A2F" w:rsidRDefault="00FB0673">
            <w:r>
              <w:rPr>
                <w:b/>
              </w:rPr>
              <w:t>Resultado</w:t>
            </w:r>
          </w:p>
        </w:tc>
        <w:tc>
          <w:tcPr>
            <w:tcW w:w="3676" w:type="dxa"/>
          </w:tcPr>
          <w:p w14:paraId="36829AD5" w14:textId="77777777" w:rsidR="005C6A2F" w:rsidRDefault="00FB0673">
            <w:r>
              <w:rPr>
                <w:b/>
              </w:rPr>
              <w:t>Ajuste</w:t>
            </w:r>
          </w:p>
        </w:tc>
      </w:tr>
      <w:tr w:rsidR="005C6A2F" w14:paraId="69BB0225" w14:textId="77777777">
        <w:trPr>
          <w:trHeight w:hRule="exact" w:val="624"/>
          <w:jc w:val="center"/>
        </w:trPr>
        <w:tc>
          <w:tcPr>
            <w:tcW w:w="3676" w:type="dxa"/>
          </w:tcPr>
          <w:p w14:paraId="3EDF04FD" w14:textId="77777777" w:rsidR="005C6A2F" w:rsidRDefault="005C6A2F"/>
        </w:tc>
        <w:tc>
          <w:tcPr>
            <w:tcW w:w="3676" w:type="dxa"/>
          </w:tcPr>
          <w:p w14:paraId="0CCF37AD" w14:textId="77777777" w:rsidR="005C6A2F" w:rsidRDefault="005C6A2F"/>
        </w:tc>
        <w:tc>
          <w:tcPr>
            <w:tcW w:w="3676" w:type="dxa"/>
          </w:tcPr>
          <w:p w14:paraId="0497B28E" w14:textId="77777777" w:rsidR="005C6A2F" w:rsidRDefault="005C6A2F"/>
        </w:tc>
        <w:tc>
          <w:tcPr>
            <w:tcW w:w="3676" w:type="dxa"/>
          </w:tcPr>
          <w:p w14:paraId="4AA9A8BC" w14:textId="77777777" w:rsidR="005C6A2F" w:rsidRDefault="005C6A2F"/>
        </w:tc>
      </w:tr>
    </w:tbl>
    <w:p w14:paraId="464E3B14" w14:textId="77777777" w:rsidR="005C6A2F" w:rsidRPr="00FB0673" w:rsidRDefault="00FB0673">
      <w:pPr>
        <w:spacing w:after="0" w:line="240" w:lineRule="auto"/>
        <w:rPr>
          <w:lang w:val="es-CO"/>
        </w:rPr>
      </w:pPr>
      <w:r w:rsidRPr="00FB0673">
        <w:rPr>
          <w:b/>
          <w:lang w:val="es-CO"/>
        </w:rPr>
        <w:t xml:space="preserve">Rúbrica (0–4): </w:t>
      </w:r>
      <w:r w:rsidRPr="00FB0673">
        <w:rPr>
          <w:lang w:val="es-CO"/>
        </w:rPr>
        <w:t xml:space="preserve">0 No evidencia | 1 Incompleto | 2 Completo débil | 3 </w:t>
      </w:r>
      <w:r w:rsidRPr="00FB0673">
        <w:rPr>
          <w:lang w:val="es-CO"/>
        </w:rPr>
        <w:t>Estándar | 4 Excelencia</w:t>
      </w:r>
    </w:p>
    <w:sectPr w:rsidR="005C6A2F" w:rsidRPr="00FB0673" w:rsidSect="00034616">
      <w:pgSz w:w="15840" w:h="12240" w:orient="landscape"/>
      <w:pgMar w:top="454" w:right="567" w:bottom="45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C6A2F"/>
    <w:rsid w:val="00AA1D8D"/>
    <w:rsid w:val="00B47730"/>
    <w:rsid w:val="00CB0664"/>
    <w:rsid w:val="00FB06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C9EE60"/>
  <w14:defaultImageDpi w14:val="300"/>
  <w15:docId w15:val="{2E503DB2-E5F9-48DB-9D71-7AACB0125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DBF098E27B24281042DFAED539719" ma:contentTypeVersion="11" ma:contentTypeDescription="Create a new document." ma:contentTypeScope="" ma:versionID="19effe6ede264a7d76b85935a977e2b0">
  <xsd:schema xmlns:xsd="http://www.w3.org/2001/XMLSchema" xmlns:xs="http://www.w3.org/2001/XMLSchema" xmlns:p="http://schemas.microsoft.com/office/2006/metadata/properties" xmlns:ns2="725aef24-5589-443a-abf3-4fc5368cf03b" xmlns:ns3="4a619244-8ed2-437a-8683-72c29edeee41" targetNamespace="http://schemas.microsoft.com/office/2006/metadata/properties" ma:root="true" ma:fieldsID="2ea5aceeb5f0a7e06398bad61b7b3680" ns2:_="" ns3:_="">
    <xsd:import namespace="725aef24-5589-443a-abf3-4fc5368cf03b"/>
    <xsd:import namespace="4a619244-8ed2-437a-8683-72c29edeee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aef24-5589-443a-abf3-4fc5368cf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19244-8ed2-437a-8683-72c29edeee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b00510-0849-45f1-b5e0-a4be0ba7622c}" ma:internalName="TaxCatchAll" ma:showField="CatchAllData" ma:web="4a619244-8ed2-437a-8683-72c29edeee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5aef24-5589-443a-abf3-4fc5368cf03b">
      <Terms xmlns="http://schemas.microsoft.com/office/infopath/2007/PartnerControls"/>
    </lcf76f155ced4ddcb4097134ff3c332f>
    <TaxCatchAll xmlns="4a619244-8ed2-437a-8683-72c29edeee41" xsi:nil="true"/>
  </documentManagement>
</p:properties>
</file>

<file path=customXml/itemProps1.xml><?xml version="1.0" encoding="utf-8"?>
<ds:datastoreItem xmlns:ds="http://schemas.openxmlformats.org/officeDocument/2006/customXml" ds:itemID="{3D4CE2CE-30E9-47C3-8817-EA7DDA868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07096-9C23-4C70-87A7-0F86FEECAB33}"/>
</file>

<file path=customXml/itemProps3.xml><?xml version="1.0" encoding="utf-8"?>
<ds:datastoreItem xmlns:ds="http://schemas.openxmlformats.org/officeDocument/2006/customXml" ds:itemID="{F42AE328-B0A2-4AD9-9272-675CBD42E7D2}"/>
</file>

<file path=customXml/itemProps4.xml><?xml version="1.0" encoding="utf-8"?>
<ds:datastoreItem xmlns:ds="http://schemas.openxmlformats.org/officeDocument/2006/customXml" ds:itemID="{AB0F54A9-9F7C-4B72-B1A8-BB62FF8F6A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EFRAIN MARIOTTE</cp:lastModifiedBy>
  <cp:revision>2</cp:revision>
  <dcterms:created xsi:type="dcterms:W3CDTF">2013-12-23T23:15:00Z</dcterms:created>
  <dcterms:modified xsi:type="dcterms:W3CDTF">2026-03-09T15:04:00Z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0x010100679DBF098E27B24281042DFAED539719</vt:lpwstr>
  </property>
</Properties>
</file>